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0811957B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A00B437" w14:textId="1BCED5C2" w:rsidR="00A43730" w:rsidRDefault="00A43730" w:rsidP="00A4373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ERRATA Nº 0</w:t>
      </w:r>
      <w:r w:rsidR="00A7639A">
        <w:rPr>
          <w:rFonts w:ascii="Fira Sans" w:hAnsi="Fira Sans" w:cs="Calibri"/>
          <w:b/>
          <w:bCs/>
          <w:sz w:val="24"/>
          <w:szCs w:val="24"/>
          <w:lang w:val="pt-BR"/>
        </w:rPr>
        <w:t>4</w:t>
      </w: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/2025 – EDITAL PROSPERA SOCIOBIO</w:t>
      </w:r>
    </w:p>
    <w:p w14:paraId="7D7020D8" w14:textId="77777777" w:rsidR="00A43730" w:rsidRDefault="00A43730" w:rsidP="00A4373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32D49A5" w14:textId="77777777" w:rsidR="00A43730" w:rsidRPr="00533B83" w:rsidRDefault="00A43730" w:rsidP="00A43730">
      <w:pPr>
        <w:spacing w:after="0" w:line="240" w:lineRule="auto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280E6618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>A Comissão Organizadora do Edital Prospera Sociobio torna pública a seguinte correção referente ao item 12.1. PRAZOS E FORMA DE ENVIO.</w:t>
      </w:r>
    </w:p>
    <w:p w14:paraId="4B6F5E77" w14:textId="77777777" w:rsidR="00A43730" w:rsidRPr="00A43730" w:rsidRDefault="00A43730" w:rsidP="00A43730">
      <w:pPr>
        <w:spacing w:after="0" w:line="240" w:lineRule="auto"/>
        <w:rPr>
          <w:rFonts w:ascii="Fira Sans" w:hAnsi="Fira Sans" w:cs="Calibri"/>
          <w:sz w:val="24"/>
          <w:szCs w:val="24"/>
          <w:lang w:val="pt-BR"/>
        </w:rPr>
      </w:pPr>
    </w:p>
    <w:p w14:paraId="0A87DA78" w14:textId="77777777" w:rsidR="00A43730" w:rsidRPr="00533B83" w:rsidRDefault="00A43730" w:rsidP="00A43730">
      <w:pPr>
        <w:spacing w:after="0" w:line="240" w:lineRule="auto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1. Onde se lê:</w:t>
      </w:r>
    </w:p>
    <w:p w14:paraId="2025AF92" w14:textId="77777777" w:rsidR="00442686" w:rsidRPr="00533B83" w:rsidRDefault="00442686" w:rsidP="00442686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 xml:space="preserve">“Dúvidas poderão ser enviadas até a data limite </w:t>
      </w: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21/01/2026</w:t>
      </w:r>
      <w:r w:rsidRPr="00533B83">
        <w:rPr>
          <w:rFonts w:ascii="Fira Sans" w:hAnsi="Fira Sans" w:cs="Calibri"/>
          <w:sz w:val="24"/>
          <w:szCs w:val="24"/>
          <w:lang w:val="pt-BR"/>
        </w:rPr>
        <w:t>, por meio do seguinte endereço eletrônico: editais@fas-amazonia.org.”</w:t>
      </w:r>
    </w:p>
    <w:p w14:paraId="187012F7" w14:textId="77777777" w:rsidR="00A43730" w:rsidRPr="00A43730" w:rsidRDefault="00A43730" w:rsidP="00A43730">
      <w:pPr>
        <w:spacing w:after="0" w:line="240" w:lineRule="auto"/>
        <w:rPr>
          <w:rFonts w:ascii="Fira Sans" w:hAnsi="Fira Sans" w:cs="Calibri"/>
          <w:sz w:val="24"/>
          <w:szCs w:val="24"/>
          <w:lang w:val="pt-BR"/>
        </w:rPr>
      </w:pPr>
    </w:p>
    <w:p w14:paraId="1E943FEF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2. Leia-se:</w:t>
      </w:r>
    </w:p>
    <w:p w14:paraId="44A19630" w14:textId="28EDD1EE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 xml:space="preserve">“Dúvidas poderão ser enviadas até a data limite </w:t>
      </w:r>
      <w:r w:rsidR="00442686">
        <w:rPr>
          <w:rFonts w:ascii="Fira Sans" w:hAnsi="Fira Sans" w:cs="Calibri"/>
          <w:b/>
          <w:bCs/>
          <w:sz w:val="24"/>
          <w:szCs w:val="24"/>
          <w:lang w:val="pt-BR"/>
        </w:rPr>
        <w:t>30</w:t>
      </w: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/01/2026</w:t>
      </w:r>
      <w:r w:rsidRPr="00533B83">
        <w:rPr>
          <w:rFonts w:ascii="Fira Sans" w:hAnsi="Fira Sans" w:cs="Calibri"/>
          <w:sz w:val="24"/>
          <w:szCs w:val="24"/>
          <w:lang w:val="pt-BR"/>
        </w:rPr>
        <w:t>, por meio do seguinte endereço eletrônico: editais@fas-amazonia.org.”</w:t>
      </w:r>
    </w:p>
    <w:p w14:paraId="060B90B3" w14:textId="77777777" w:rsidR="00A43730" w:rsidRPr="00A43730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</w:p>
    <w:p w14:paraId="04BACDAA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Observação:</w:t>
      </w:r>
    </w:p>
    <w:p w14:paraId="0D70B3CD" w14:textId="1A76762F" w:rsidR="00A43730" w:rsidRPr="00AB72D5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>Esta Errata ajusta exclusivamente o prazo</w:t>
      </w:r>
      <w:r w:rsidR="00AB72D5">
        <w:rPr>
          <w:rFonts w:ascii="Fira Sans" w:hAnsi="Fira Sans" w:cs="Calibri"/>
          <w:sz w:val="24"/>
          <w:szCs w:val="24"/>
          <w:lang w:val="pt-BR"/>
        </w:rPr>
        <w:t xml:space="preserve"> </w:t>
      </w:r>
      <w:r w:rsidRPr="00533B83">
        <w:rPr>
          <w:rFonts w:ascii="Fira Sans" w:hAnsi="Fira Sans" w:cs="Calibri"/>
          <w:sz w:val="24"/>
          <w:szCs w:val="24"/>
          <w:lang w:val="pt-BR"/>
        </w:rPr>
        <w:t>referentes à data limite para envio de dúvidas.</w:t>
      </w:r>
      <w:r w:rsidRPr="00533B83">
        <w:rPr>
          <w:rFonts w:ascii="Fira Sans" w:hAnsi="Fira Sans" w:cs="Calibri"/>
          <w:sz w:val="24"/>
          <w:szCs w:val="24"/>
          <w:lang w:val="pt-BR"/>
        </w:rPr>
        <w:br/>
      </w:r>
      <w:r w:rsidRPr="00AB72D5">
        <w:rPr>
          <w:rFonts w:ascii="Fira Sans" w:hAnsi="Fira Sans" w:cs="Calibri"/>
          <w:sz w:val="24"/>
          <w:szCs w:val="24"/>
          <w:lang w:val="pt-BR"/>
        </w:rPr>
        <w:t>Os demais dispositivos do Edital permanecem inalterados.</w:t>
      </w:r>
    </w:p>
    <w:p w14:paraId="6FE5D0FC" w14:textId="77777777" w:rsidR="0022206C" w:rsidRPr="00AB72D5" w:rsidRDefault="0022206C" w:rsidP="00A43730">
      <w:pPr>
        <w:jc w:val="both"/>
        <w:rPr>
          <w:rFonts w:ascii="Fira Sans" w:hAnsi="Fira Sans"/>
          <w:sz w:val="24"/>
          <w:szCs w:val="24"/>
          <w:lang w:val="pt-BR"/>
        </w:rPr>
      </w:pPr>
    </w:p>
    <w:sectPr w:rsidR="0022206C" w:rsidRPr="00AB72D5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7DB07" w14:textId="77777777" w:rsidR="00A01F2F" w:rsidRDefault="00A01F2F" w:rsidP="00432073">
      <w:pPr>
        <w:spacing w:after="0" w:line="240" w:lineRule="auto"/>
      </w:pPr>
      <w:r>
        <w:separator/>
      </w:r>
    </w:p>
  </w:endnote>
  <w:endnote w:type="continuationSeparator" w:id="0">
    <w:p w14:paraId="7A8B5009" w14:textId="77777777" w:rsidR="00A01F2F" w:rsidRDefault="00A01F2F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C869" w14:textId="77777777" w:rsidR="00981DFB" w:rsidRDefault="00981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4687EF26" w:rsidR="00CA405E" w:rsidRPr="0015423B" w:rsidRDefault="00981DFB" w:rsidP="0015423B">
    <w:pPr>
      <w:pStyle w:val="Rodap"/>
    </w:pPr>
    <w:r>
      <w:rPr>
        <w:noProof/>
      </w:rPr>
      <w:drawing>
        <wp:inline distT="0" distB="0" distL="0" distR="0" wp14:anchorId="6F4ADC0D" wp14:editId="374ABA6D">
          <wp:extent cx="5486400" cy="808990"/>
          <wp:effectExtent l="0" t="0" r="0" b="0"/>
          <wp:docPr id="73058517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AB76" w14:textId="77777777" w:rsidR="00981DFB" w:rsidRDefault="00981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6BE4" w14:textId="77777777" w:rsidR="00A01F2F" w:rsidRDefault="00A01F2F" w:rsidP="00432073">
      <w:pPr>
        <w:spacing w:after="0" w:line="240" w:lineRule="auto"/>
      </w:pPr>
      <w:r>
        <w:separator/>
      </w:r>
    </w:p>
  </w:footnote>
  <w:footnote w:type="continuationSeparator" w:id="0">
    <w:p w14:paraId="78038435" w14:textId="77777777" w:rsidR="00A01F2F" w:rsidRDefault="00A01F2F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29FA" w14:textId="77777777" w:rsidR="00981DFB" w:rsidRDefault="00981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37669015" w:rsidR="00432073" w:rsidRDefault="00981DFB" w:rsidP="00432073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E97E1" w14:textId="77777777" w:rsidR="00981DFB" w:rsidRDefault="00981DFB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22206C"/>
    <w:rsid w:val="00230FD7"/>
    <w:rsid w:val="00276490"/>
    <w:rsid w:val="0029639D"/>
    <w:rsid w:val="002A1BD6"/>
    <w:rsid w:val="00326F90"/>
    <w:rsid w:val="00331C4D"/>
    <w:rsid w:val="00347667"/>
    <w:rsid w:val="003C0A6A"/>
    <w:rsid w:val="003F583E"/>
    <w:rsid w:val="00432073"/>
    <w:rsid w:val="00442686"/>
    <w:rsid w:val="00450F07"/>
    <w:rsid w:val="00470D2C"/>
    <w:rsid w:val="004A4413"/>
    <w:rsid w:val="00530599"/>
    <w:rsid w:val="00543224"/>
    <w:rsid w:val="006129A0"/>
    <w:rsid w:val="00622107"/>
    <w:rsid w:val="00624B98"/>
    <w:rsid w:val="006C6016"/>
    <w:rsid w:val="00944E87"/>
    <w:rsid w:val="00981DFB"/>
    <w:rsid w:val="00995E70"/>
    <w:rsid w:val="00A01F2F"/>
    <w:rsid w:val="00A43730"/>
    <w:rsid w:val="00A60573"/>
    <w:rsid w:val="00A7639A"/>
    <w:rsid w:val="00A942B9"/>
    <w:rsid w:val="00AA1D8D"/>
    <w:rsid w:val="00AA2538"/>
    <w:rsid w:val="00AB72D5"/>
    <w:rsid w:val="00B47730"/>
    <w:rsid w:val="00B84635"/>
    <w:rsid w:val="00B96817"/>
    <w:rsid w:val="00CA405E"/>
    <w:rsid w:val="00CB0664"/>
    <w:rsid w:val="00DF4E6E"/>
    <w:rsid w:val="00E45C90"/>
    <w:rsid w:val="00ED1664"/>
    <w:rsid w:val="00F04187"/>
    <w:rsid w:val="00F55E14"/>
    <w:rsid w:val="00F73170"/>
    <w:rsid w:val="00FB4C35"/>
    <w:rsid w:val="00FB567F"/>
    <w:rsid w:val="00FC693F"/>
    <w:rsid w:val="030A6074"/>
    <w:rsid w:val="072DCEEC"/>
    <w:rsid w:val="080FC4A5"/>
    <w:rsid w:val="0811957B"/>
    <w:rsid w:val="08BB1AF0"/>
    <w:rsid w:val="08E5B5A1"/>
    <w:rsid w:val="0A3E719C"/>
    <w:rsid w:val="0BBD41E6"/>
    <w:rsid w:val="0DFA1472"/>
    <w:rsid w:val="0FD5C2B7"/>
    <w:rsid w:val="16E72B6E"/>
    <w:rsid w:val="19B7EC3F"/>
    <w:rsid w:val="1B12E79D"/>
    <w:rsid w:val="1E35BAAB"/>
    <w:rsid w:val="22262F94"/>
    <w:rsid w:val="225D0483"/>
    <w:rsid w:val="22C40A51"/>
    <w:rsid w:val="2A381994"/>
    <w:rsid w:val="2C3F7877"/>
    <w:rsid w:val="2DE2011C"/>
    <w:rsid w:val="2F4FA3AC"/>
    <w:rsid w:val="31C83129"/>
    <w:rsid w:val="33060319"/>
    <w:rsid w:val="350D5CFA"/>
    <w:rsid w:val="36FCA0DE"/>
    <w:rsid w:val="370AD6A9"/>
    <w:rsid w:val="38911868"/>
    <w:rsid w:val="3A953D1D"/>
    <w:rsid w:val="3B9EE66E"/>
    <w:rsid w:val="3BFAFE3C"/>
    <w:rsid w:val="3E2603BA"/>
    <w:rsid w:val="41E3E543"/>
    <w:rsid w:val="42439340"/>
    <w:rsid w:val="43816506"/>
    <w:rsid w:val="4A9FF0FD"/>
    <w:rsid w:val="4E599A10"/>
    <w:rsid w:val="51405D95"/>
    <w:rsid w:val="5585B700"/>
    <w:rsid w:val="5692815C"/>
    <w:rsid w:val="58B0D42D"/>
    <w:rsid w:val="599CA51C"/>
    <w:rsid w:val="5A8B880A"/>
    <w:rsid w:val="603880ED"/>
    <w:rsid w:val="61267FB4"/>
    <w:rsid w:val="65DF2442"/>
    <w:rsid w:val="667E4B94"/>
    <w:rsid w:val="7694BA48"/>
    <w:rsid w:val="78893710"/>
    <w:rsid w:val="7EE68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033CB6-3991-4AB1-B7AC-613C8FAFE0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533</Characters>
  <Application>Microsoft Office Word</Application>
  <DocSecurity>0</DocSecurity>
  <Lines>4</Lines>
  <Paragraphs>1</Paragraphs>
  <ScaleCrop>false</ScaleCrop>
  <Manager/>
  <Company/>
  <LinksUpToDate>false</LinksUpToDate>
  <CharactersWithSpaces>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5</cp:revision>
  <dcterms:created xsi:type="dcterms:W3CDTF">2026-01-23T17:22:00Z</dcterms:created>
  <dcterms:modified xsi:type="dcterms:W3CDTF">2026-07-10T19:04:00Z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